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Eltern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59009165" name="618e4e80-0982-11f0-8226-e336a62644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4875819" name="618e4e80-0982-11f0-8226-e336a62644c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rechts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23986409" name="79939940-0982-11f0-9a38-19a0d6f0e1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6658982" name="79939940-0982-11f0-9a38-19a0d6f0e1d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11549958" name="8f570a50-0982-11f0-90e9-1753578a88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0360577" name="8f570a50-0982-11f0-90e9-1753578a88b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Treppenhaus </w:t>
            </w:r>
          </w:p>
          <w:p>
            <w:pPr>
              <w:spacing w:before="0" w:after="0" w:line="240" w:lineRule="auto"/>
            </w:pPr>
            <w:r>
              <w:t>OG / 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51054236" name="b3e6a100-0982-11f0-a26f-8953ddcac3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893445" name="b3e6a100-0982-11f0-a26f-8953ddcac3b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86037799" name="6f591440-0983-11f0-be42-f9057f91cc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3818638" name="6f591440-0983-11f0-be42-f9057f91cca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Büro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8305384" name="cfaccee0-0983-11f0-90c9-89d491552a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7261216" name="cfaccee0-0983-11f0-90c9-89d491552a6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 / 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7959604" name="168da500-0984-11f0-8134-8387d1f594c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9903132" name="168da500-0984-11f0-8134-8387d1f594c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Müselacher 18, 8614 Bertschikon </w:t>
          </w:r>
        </w:p>
        <w:p>
          <w:pPr>
            <w:spacing w:before="0" w:after="0"/>
          </w:pPr>
          <w:r>
            <w:t>218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